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2E82" w14:textId="77777777" w:rsidR="00FB063B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30EB1867" w14:textId="77777777" w:rsidR="00FB063B" w:rsidRDefault="00000000">
      <w:pPr>
        <w:spacing w:after="0"/>
        <w:jc w:val="center"/>
      </w:pPr>
      <w:r>
        <w:t>Місто: Запоріжжя</w:t>
      </w:r>
    </w:p>
    <w:p w14:paraId="461405D4" w14:textId="77777777" w:rsidR="00FB063B" w:rsidRDefault="00000000">
      <w:pPr>
        <w:spacing w:after="240"/>
        <w:jc w:val="center"/>
      </w:pPr>
      <w:r>
        <w:t>31 Січня - 01 Лютого 2026</w:t>
      </w:r>
    </w:p>
    <w:p w14:paraId="09306AC3" w14:textId="77777777" w:rsidR="00FB063B" w:rsidRDefault="00000000">
      <w:pPr>
        <w:pStyle w:val="Heading1"/>
        <w:jc w:val="center"/>
      </w:pPr>
      <w:r>
        <w:t>198 Lyrical dance Ювенали Solo Початківці Plus</w:t>
      </w:r>
    </w:p>
    <w:p w14:paraId="217C7F07" w14:textId="77777777" w:rsidR="00FB063B" w:rsidRDefault="00000000">
      <w:pPr>
        <w:pStyle w:val="Heading2"/>
      </w:pPr>
      <w:r>
        <w:t>Фінал</w:t>
      </w:r>
    </w:p>
    <w:p w14:paraId="4021EE42" w14:textId="77777777" w:rsidR="00FB063B" w:rsidRDefault="00000000">
      <w:pPr>
        <w:spacing w:after="0"/>
      </w:pPr>
      <w:r>
        <w:t>Суддівська колегія:</w:t>
      </w:r>
    </w:p>
    <w:p w14:paraId="70BE3516" w14:textId="77777777" w:rsidR="00FB063B" w:rsidRDefault="00000000">
      <w:pPr>
        <w:spacing w:after="0"/>
      </w:pPr>
      <w:r>
        <w:t>A - Марія Chirva (Київ)</w:t>
      </w:r>
    </w:p>
    <w:p w14:paraId="4C078866" w14:textId="77777777" w:rsidR="00FB063B" w:rsidRDefault="00000000">
      <w:pPr>
        <w:spacing w:after="0"/>
      </w:pPr>
      <w:r>
        <w:t>B - Міщенко Альона</w:t>
      </w:r>
    </w:p>
    <w:p w14:paraId="58089130" w14:textId="77777777" w:rsidR="00FB063B" w:rsidRDefault="00000000">
      <w:pPr>
        <w:spacing w:after="0"/>
      </w:pPr>
      <w:r>
        <w:t>C - Шаповалова Тетяна</w:t>
      </w:r>
    </w:p>
    <w:p w14:paraId="5BB6BA00" w14:textId="77777777" w:rsidR="00FB063B" w:rsidRDefault="00000000">
      <w:pPr>
        <w:spacing w:after="0"/>
      </w:pPr>
      <w:r>
        <w:t>D - KATiA (Чернігів)</w:t>
      </w:r>
    </w:p>
    <w:p w14:paraId="0C0A6A7E" w14:textId="77777777" w:rsidR="00FB063B" w:rsidRDefault="00000000">
      <w:pPr>
        <w:spacing w:after="0"/>
      </w:pPr>
      <w:r>
        <w:t>E - Дар`я Алексашина</w:t>
      </w:r>
    </w:p>
    <w:p w14:paraId="06A42B1C" w14:textId="77777777" w:rsidR="00FB063B" w:rsidRDefault="00FB063B">
      <w:pPr>
        <w:spacing w:after="120"/>
      </w:pPr>
    </w:p>
    <w:p w14:paraId="631681A6" w14:textId="77777777" w:rsidR="00FB063B" w:rsidRDefault="00000000">
      <w:r>
        <w:t>Результати:</w:t>
      </w:r>
    </w:p>
    <w:p w14:paraId="7178AB26" w14:textId="77777777" w:rsidR="00FB063B" w:rsidRDefault="00000000">
      <w:pPr>
        <w:pStyle w:val="ListNumber"/>
      </w:pPr>
      <w:r>
        <w:t>#223 Лілія Прихідько - 1 місце</w:t>
      </w:r>
    </w:p>
    <w:p w14:paraId="3D4AB595" w14:textId="77777777" w:rsidR="00FB063B" w:rsidRDefault="00000000">
      <w:pPr>
        <w:pStyle w:val="ListNumber"/>
      </w:pPr>
      <w:r>
        <w:t>#208 Аріна Смірнова - 1 місце</w:t>
      </w:r>
    </w:p>
    <w:p w14:paraId="7624FACE" w14:textId="77777777" w:rsidR="00FB063B" w:rsidRDefault="00000000">
      <w:pPr>
        <w:pStyle w:val="ListNumber"/>
      </w:pPr>
      <w:r>
        <w:t>#228 Діана Шельбухова - 2 місце</w:t>
      </w:r>
    </w:p>
    <w:p w14:paraId="03B69D56" w14:textId="77777777" w:rsidR="00FB063B" w:rsidRDefault="00000000">
      <w:pPr>
        <w:pStyle w:val="ListNumber"/>
      </w:pPr>
      <w:r>
        <w:t>#225 Валерія Сидорець - 2 місце</w:t>
      </w:r>
    </w:p>
    <w:p w14:paraId="0FBEA052" w14:textId="77777777" w:rsidR="00FB063B" w:rsidRDefault="00000000">
      <w:pPr>
        <w:pStyle w:val="ListNumber"/>
      </w:pPr>
      <w:r>
        <w:t>#207 Поліна Сирота - 3 місце</w:t>
      </w:r>
    </w:p>
    <w:p w14:paraId="1F19267C" w14:textId="77777777" w:rsidR="00FB063B" w:rsidRDefault="00000000">
      <w:pPr>
        <w:pStyle w:val="ListNumber"/>
      </w:pPr>
      <w:r>
        <w:t>#84 Аміна Єрошенко - 3 місце</w:t>
      </w:r>
    </w:p>
    <w:p w14:paraId="22E61B78" w14:textId="77777777" w:rsidR="00FB063B" w:rsidRDefault="00FB063B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 w:rsidR="00FB063B" w14:paraId="2C9CA7D6" w14:textId="77777777" w:rsidTr="00FB06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70B89BD0" w14:textId="77777777" w:rsidR="00FB063B" w:rsidRDefault="00000000">
            <w:pPr>
              <w:jc w:val="center"/>
            </w:pPr>
            <w:r>
              <w:t>№</w:t>
            </w:r>
          </w:p>
        </w:tc>
        <w:tc>
          <w:tcPr>
            <w:tcW w:w="1337" w:type="dxa"/>
          </w:tcPr>
          <w:p w14:paraId="753E76DE" w14:textId="77777777" w:rsidR="00FB063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337" w:type="dxa"/>
          </w:tcPr>
          <w:p w14:paraId="786309AC" w14:textId="77777777" w:rsidR="00FB063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337" w:type="dxa"/>
          </w:tcPr>
          <w:p w14:paraId="0A770266" w14:textId="77777777" w:rsidR="00FB063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337" w:type="dxa"/>
          </w:tcPr>
          <w:p w14:paraId="12A3C0B9" w14:textId="77777777" w:rsidR="00FB063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337" w:type="dxa"/>
          </w:tcPr>
          <w:p w14:paraId="2F253F7E" w14:textId="77777777" w:rsidR="00FB063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337" w:type="dxa"/>
          </w:tcPr>
          <w:p w14:paraId="430186C9" w14:textId="77777777" w:rsidR="00FB063B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FB063B" w14:paraId="0C8D0029" w14:textId="77777777" w:rsidTr="00FB06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0DF75EA" w14:textId="77777777" w:rsidR="00FB063B" w:rsidRDefault="00000000">
            <w:pPr>
              <w:jc w:val="center"/>
            </w:pPr>
            <w:r>
              <w:t>223</w:t>
            </w:r>
          </w:p>
        </w:tc>
        <w:tc>
          <w:tcPr>
            <w:tcW w:w="1337" w:type="dxa"/>
          </w:tcPr>
          <w:p w14:paraId="67BB5C2F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19CC7089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305FC1A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27A56476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0F0BD5BE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54138974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FB063B" w14:paraId="6A17B464" w14:textId="77777777" w:rsidTr="00FB06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84BD048" w14:textId="77777777" w:rsidR="00FB063B" w:rsidRDefault="00000000">
            <w:pPr>
              <w:jc w:val="center"/>
            </w:pPr>
            <w:r>
              <w:t>208</w:t>
            </w:r>
          </w:p>
        </w:tc>
        <w:tc>
          <w:tcPr>
            <w:tcW w:w="1337" w:type="dxa"/>
          </w:tcPr>
          <w:p w14:paraId="2F821427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2C4BE646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6CDD78E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1D35167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2E6CF22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5BA528B6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FB063B" w14:paraId="699EDA09" w14:textId="77777777" w:rsidTr="00FB06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2A705E36" w14:textId="77777777" w:rsidR="00FB063B" w:rsidRDefault="00000000">
            <w:pPr>
              <w:jc w:val="center"/>
            </w:pPr>
            <w:r>
              <w:t>228</w:t>
            </w:r>
          </w:p>
        </w:tc>
        <w:tc>
          <w:tcPr>
            <w:tcW w:w="1337" w:type="dxa"/>
          </w:tcPr>
          <w:p w14:paraId="33DAF717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7245ED0B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7FA3A7F8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46FC15D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0E59F8C3" w14:textId="50436653" w:rsidR="00FB063B" w:rsidRDefault="009A2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2CA8FA80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FB063B" w14:paraId="76433626" w14:textId="77777777" w:rsidTr="00FB06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E1F8DCC" w14:textId="77777777" w:rsidR="00FB063B" w:rsidRDefault="00000000">
            <w:pPr>
              <w:jc w:val="center"/>
            </w:pPr>
            <w:r>
              <w:t>225</w:t>
            </w:r>
          </w:p>
        </w:tc>
        <w:tc>
          <w:tcPr>
            <w:tcW w:w="1337" w:type="dxa"/>
          </w:tcPr>
          <w:p w14:paraId="6B8F8E9E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7D5F367C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48BA3340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2A4CF000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649FE9FE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65E0A5BD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FB063B" w14:paraId="085E144E" w14:textId="77777777" w:rsidTr="00FB06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0B813EA1" w14:textId="77777777" w:rsidR="00FB063B" w:rsidRDefault="00000000">
            <w:pPr>
              <w:jc w:val="center"/>
            </w:pPr>
            <w:r>
              <w:t>207</w:t>
            </w:r>
          </w:p>
        </w:tc>
        <w:tc>
          <w:tcPr>
            <w:tcW w:w="1337" w:type="dxa"/>
          </w:tcPr>
          <w:p w14:paraId="784C4C79" w14:textId="624BC327" w:rsidR="00FB063B" w:rsidRDefault="009A2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221EC1AF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10F916A4" w14:textId="55686D57" w:rsidR="00FB063B" w:rsidRDefault="009A2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3EE650AB" w14:textId="462C6D65" w:rsidR="00FB063B" w:rsidRDefault="009A2E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24B187B7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49B037EB" w14:textId="77777777" w:rsidR="00FB063B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FB063B" w14:paraId="1EC144C1" w14:textId="77777777" w:rsidTr="00FB06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7" w:type="dxa"/>
          </w:tcPr>
          <w:p w14:paraId="1C3DB753" w14:textId="77777777" w:rsidR="00FB063B" w:rsidRDefault="00000000">
            <w:pPr>
              <w:jc w:val="center"/>
            </w:pPr>
            <w:r>
              <w:t>84</w:t>
            </w:r>
          </w:p>
        </w:tc>
        <w:tc>
          <w:tcPr>
            <w:tcW w:w="1337" w:type="dxa"/>
          </w:tcPr>
          <w:p w14:paraId="06AEAD78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76417E8D" w14:textId="558F82BF" w:rsidR="00FB063B" w:rsidRDefault="009A2E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49A0DCA3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337" w:type="dxa"/>
          </w:tcPr>
          <w:p w14:paraId="3B3D24F8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337" w:type="dxa"/>
          </w:tcPr>
          <w:p w14:paraId="33C00A12" w14:textId="156BBD35" w:rsidR="00FB063B" w:rsidRDefault="009A2E0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337" w:type="dxa"/>
          </w:tcPr>
          <w:p w14:paraId="694F356B" w14:textId="77777777" w:rsidR="00FB063B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777775C1" w14:textId="77777777" w:rsidR="00FB063B" w:rsidRDefault="00FB063B"/>
    <w:sectPr w:rsidR="00FB063B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61894581">
    <w:abstractNumId w:val="8"/>
  </w:num>
  <w:num w:numId="2" w16cid:durableId="1732148570">
    <w:abstractNumId w:val="6"/>
  </w:num>
  <w:num w:numId="3" w16cid:durableId="1198588630">
    <w:abstractNumId w:val="5"/>
  </w:num>
  <w:num w:numId="4" w16cid:durableId="427965933">
    <w:abstractNumId w:val="4"/>
  </w:num>
  <w:num w:numId="5" w16cid:durableId="205459153">
    <w:abstractNumId w:val="7"/>
  </w:num>
  <w:num w:numId="6" w16cid:durableId="666782487">
    <w:abstractNumId w:val="3"/>
  </w:num>
  <w:num w:numId="7" w16cid:durableId="2091077182">
    <w:abstractNumId w:val="2"/>
  </w:num>
  <w:num w:numId="8" w16cid:durableId="1257714237">
    <w:abstractNumId w:val="1"/>
  </w:num>
  <w:num w:numId="9" w16cid:durableId="1303534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1616"/>
    <w:rsid w:val="0015074B"/>
    <w:rsid w:val="0029639D"/>
    <w:rsid w:val="00326F90"/>
    <w:rsid w:val="009A2E03"/>
    <w:rsid w:val="00AA1D8D"/>
    <w:rsid w:val="00B47730"/>
    <w:rsid w:val="00CB0664"/>
    <w:rsid w:val="00FB063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CDC22B"/>
  <w14:defaultImageDpi w14:val="300"/>
  <w15:docId w15:val="{974D9C00-5178-4036-BE42-091BD6ED3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472</Characters>
  <Application>Microsoft Office Word</Application>
  <DocSecurity>0</DocSecurity>
  <Lines>78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2026-02-04T01:23:00Z</dcterms:modified>
  <cp:category/>
</cp:coreProperties>
</file>